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38608135" name="019ecb66-1b57-7e6e-b33e-aa05db3324c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7078503" name="019ecb66-1b57-7e6e-b33e-aa05db3324c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9540333" name="019ecb68-54cf-7718-9fd2-f84bf7ab73b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3227605" name="019ecb68-54cf-7718-9fd2-f84bf7ab73b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48907578" name="019ecb69-965c-7f88-ba2b-f16ee1c813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6808142" name="019ecb69-965c-7f88-ba2b-f16ee1c8130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4227859" name="019ecb69-ba01-7148-9dad-d40aa68fe4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2984217" name="019ecb69-ba01-7148-9dad-d40aa68fe47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Boiler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Boiler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7463565" name="019ecb6b-29b9-7876-b372-21c2edcfe02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1563256" name="019ecb6b-29b9-7876-b372-21c2edcfe02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67078239" name="019ecb6b-4d38-7c54-b399-1a54e16629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7712177" name="019ecb6b-4d38-7c54-b399-1a54e16629e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EG-DG 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52468064" name="019ecb9c-6777-7be0-8d21-5f701e72f5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2113823" name="019ecb9c-6777-7be0-8d21-5f701e72f5f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78798058" name="019ecb9c-ab7b-7b7e-9308-d8bdfb808a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352856" name="019ecb9c-ab7b-7b7e-9308-d8bdfb808ab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Buacherweg 15, Niederrohrdorf</w:t>
          </w:r>
        </w:p>
        <w:p>
          <w:pPr>
            <w:spacing w:before="0" w:after="0"/>
          </w:pPr>
          <w:r>
            <w:t>DN 973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